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Meeting Minutes</w:t>
      </w:r>
    </w:p>
    <w:p>
      <w:r>
        <w:t>Project: Loan Validation</w:t>
      </w:r>
    </w:p>
    <w:p>
      <w:r>
        <w:t>Date: 09/23/2025</w:t>
      </w:r>
    </w:p>
    <w:p>
      <w:r>
        <w:t>Duration: 1 hour</w:t>
      </w:r>
    </w:p>
    <w:p>
      <w:r>
        <w:t>Attendees: Ernesto, Carlos, Luis, Christoph, Michael, Miguel</w:t>
      </w:r>
    </w:p>
    <w:p>
      <w:pPr>
        <w:pStyle w:val="Heading2"/>
      </w:pPr>
      <w:r>
        <w:t>Agenda</w:t>
      </w:r>
    </w:p>
    <w:p>
      <w:r>
        <w:t>- Review progress on dataset/API research tasks due today</w:t>
      </w:r>
    </w:p>
    <w:p>
      <w:r>
        <w:t>- Confirm blockers and dependencies</w:t>
      </w:r>
    </w:p>
    <w:p>
      <w:r>
        <w:t>- Align next steps leading toward end-of-sprint deliverables</w:t>
      </w:r>
    </w:p>
    <w:p>
      <w:pPr>
        <w:pStyle w:val="Heading2"/>
      </w:pPr>
      <w:r>
        <w:t>Team Member Updates</w:t>
      </w:r>
    </w:p>
    <w:p>
      <w:pPr>
        <w:pStyle w:val="Heading3"/>
      </w:pPr>
      <w:r>
        <w:t>Luis</w:t>
      </w:r>
    </w:p>
    <w:p>
      <w:r>
        <w:t>- Expanded dataset with multiple new borrower document samples (IDs and paystubs).</w:t>
      </w:r>
    </w:p>
    <w:p>
      <w:r>
        <w:t>- Re-ran OCR tests on the expanded dataset; results show gradual accuracy improvements.</w:t>
      </w:r>
    </w:p>
    <w:p>
      <w:r>
        <w:t>- Drafted updated OCR accuracy section for the shared doc.</w:t>
      </w:r>
    </w:p>
    <w:p>
      <w:pPr>
        <w:pStyle w:val="Heading3"/>
      </w:pPr>
      <w:r>
        <w:t>Carlos</w:t>
      </w:r>
    </w:p>
    <w:p>
      <w:r>
        <w:t>- Finalized the shortlist of government ID/paystub APIs with usage notes and rate-limit details.</w:t>
      </w:r>
    </w:p>
    <w:p>
      <w:r>
        <w:t>- Completed connector setup documentation for MCP integration with IRS and DMV stubs.</w:t>
      </w:r>
    </w:p>
    <w:p>
      <w:r>
        <w:t>- Coordinated with Christoph to ensure pipeline connectors align with architecture flow.</w:t>
      </w:r>
    </w:p>
    <w:p>
      <w:pPr>
        <w:pStyle w:val="Heading3"/>
      </w:pPr>
      <w:r>
        <w:t>Ernesto</w:t>
      </w:r>
    </w:p>
    <w:p>
      <w:r>
        <w:t>- Finished QA validation pass on Luis’s updated dataset; flagged minor OCR mismatches for review.</w:t>
      </w:r>
    </w:p>
    <w:p>
      <w:r>
        <w:t>- Updated fraud-detection heuristics document with new examples from test runs.</w:t>
      </w:r>
    </w:p>
    <w:p>
      <w:r>
        <w:t>- Circulated a short progress summary highlighting dataset/API progress.</w:t>
      </w:r>
    </w:p>
    <w:p>
      <w:pPr>
        <w:pStyle w:val="Heading3"/>
      </w:pPr>
      <w:r>
        <w:t>Christoph</w:t>
      </w:r>
    </w:p>
    <w:p>
      <w:r>
        <w:t>- Integrated updated OCR results into the technical architecture visuals.</w:t>
      </w:r>
    </w:p>
    <w:p>
      <w:r>
        <w:t>- Added annotations showing where new API stubs connect in the orchestration flow.</w:t>
      </w:r>
    </w:p>
    <w:p>
      <w:r>
        <w:t>- Provided final assets for today’s research checkpoint.</w:t>
      </w:r>
    </w:p>
    <w:p>
      <w:pPr>
        <w:pStyle w:val="Heading3"/>
      </w:pPr>
      <w:r>
        <w:t>Michael</w:t>
      </w:r>
    </w:p>
    <w:p>
      <w:r>
        <w:t>- Completed dataset labeling reviews for the new samples.</w:t>
      </w:r>
    </w:p>
    <w:p>
      <w:r>
        <w:t>- Assisted Carlos in refining connector documentation for clarity.</w:t>
      </w:r>
    </w:p>
    <w:p>
      <w:r>
        <w:t>- Helped Ernesto format QA checklist updates.</w:t>
      </w:r>
    </w:p>
    <w:p>
      <w:pPr>
        <w:pStyle w:val="Heading3"/>
      </w:pPr>
      <w:r>
        <w:t>Miguel</w:t>
      </w:r>
    </w:p>
    <w:p>
      <w:r>
        <w:t>- Gathered and summarized several real/fake ID and paystub sample datasets.</w:t>
      </w:r>
    </w:p>
    <w:p>
      <w:r>
        <w:t>- Added quality ratings and notes to the shared doc for each dataset.</w:t>
      </w:r>
    </w:p>
    <w:p>
      <w:r>
        <w:t>- Coordinated with Luis to ensure datasets are ready for OCR validation.</w:t>
      </w:r>
    </w:p>
    <w:p>
      <w:pPr>
        <w:pStyle w:val="Heading2"/>
      </w:pPr>
      <w:r>
        <w:t>Blockers</w:t>
      </w:r>
    </w:p>
    <w:p>
      <w:r>
        <w:t>- Minor API access restrictions remain for some free sources (e.g., rate limits).</w:t>
      </w:r>
    </w:p>
    <w:p>
      <w:r>
        <w:t>- Monitoring DMV API stub for occasional latency.</w:t>
      </w:r>
    </w:p>
    <w:p>
      <w:pPr>
        <w:pStyle w:val="Heading2"/>
      </w:pPr>
      <w:r>
        <w:t>Next Steps</w:t>
      </w:r>
    </w:p>
    <w:p>
      <w:r>
        <w:t>- Luis &amp; Miguel: Continue validating new datasets through OCR and document quality notes.</w:t>
      </w:r>
    </w:p>
    <w:p>
      <w:r>
        <w:t>- Carlos &amp; Christoph: Monitor stability of chosen APIs during extended testing; refine connector documentation.</w:t>
      </w:r>
    </w:p>
    <w:p>
      <w:r>
        <w:t>- Ernesto &amp; Michael: Finalize QA checklist updates and fraud-detection documentation for mid-sprint consolidation.</w:t>
      </w:r>
    </w:p>
    <w:p>
      <w:r>
        <w:t>- All: Prepare materials for end-of-week internal review of Sprint 1 deliverables.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